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281 Jazz-Funk Ювенали Duo Відкрита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KATiA (Чернігів)</w:t>
      </w:r>
    </w:p>
    <w:p>
      <w:pPr>
        <w:spacing w:before="0" w:after="0"/>
      </w:pPr>
      <w:r>
        <w:t>C - Олена Рубан</w:t>
      </w:r>
    </w:p>
    <w:p>
      <w:pPr>
        <w:spacing w:before="0" w:after="0"/>
      </w:pPr>
      <w:r>
        <w:t>D - Міщенко Альона</w:t>
      </w:r>
    </w:p>
    <w:p>
      <w:pPr>
        <w:spacing w:before="0" w:after="0"/>
      </w:pPr>
      <w:r>
        <w:t>E - Шаповалова Тетяна</w:t>
      </w:r>
    </w:p>
    <w:p>
      <w:pPr>
        <w:spacing w:before="0" w:after="0"/>
      </w:pPr>
      <w:r>
        <w:t>F - Сидорцова Яна</w:t>
      </w:r>
    </w:p>
    <w:p>
      <w:pPr>
        <w:spacing w:before="0" w:after="0"/>
      </w:pPr>
      <w:r>
        <w:t>G - Дар`я Алексашина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#175 Раматова Кіра Ємельянова Милана - 1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175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